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9A9D3" w14:textId="51773080" w:rsidR="00214B94" w:rsidRPr="004E4CAD" w:rsidRDefault="00214B94" w:rsidP="004E4CAD">
      <w:pPr>
        <w:jc w:val="right"/>
        <w:rPr>
          <w:b/>
          <w:bCs/>
          <w:i/>
          <w:iCs/>
          <w:sz w:val="22"/>
          <w:szCs w:val="22"/>
          <w:u w:val="single"/>
        </w:rPr>
      </w:pPr>
      <w:r w:rsidRPr="00482CD6">
        <w:rPr>
          <w:b/>
          <w:sz w:val="24"/>
          <w:szCs w:val="24"/>
        </w:rPr>
        <w:t>Załącznik Nr 1</w:t>
      </w:r>
      <w:r w:rsidR="00B72259" w:rsidRPr="00482CD6">
        <w:rPr>
          <w:b/>
          <w:sz w:val="24"/>
          <w:szCs w:val="24"/>
        </w:rPr>
        <w:t>0</w:t>
      </w:r>
      <w:r w:rsidRPr="00482CD6">
        <w:rPr>
          <w:b/>
          <w:sz w:val="24"/>
          <w:szCs w:val="24"/>
        </w:rPr>
        <w:t xml:space="preserve"> do SWZ</w:t>
      </w:r>
    </w:p>
    <w:p w14:paraId="24B4BB07" w14:textId="77777777" w:rsidR="00214B94" w:rsidRPr="00482CD6" w:rsidRDefault="00214B94" w:rsidP="00214B94">
      <w:pPr>
        <w:spacing w:line="271" w:lineRule="auto"/>
        <w:ind w:left="2832" w:firstLine="708"/>
        <w:jc w:val="right"/>
        <w:rPr>
          <w:b/>
          <w:sz w:val="24"/>
          <w:szCs w:val="24"/>
        </w:rPr>
      </w:pPr>
    </w:p>
    <w:p w14:paraId="4477B7EF" w14:textId="77777777" w:rsidR="00214B94" w:rsidRPr="00482CD6" w:rsidRDefault="00214B94" w:rsidP="00214B94">
      <w:pPr>
        <w:spacing w:line="271" w:lineRule="auto"/>
        <w:ind w:left="3540" w:firstLine="708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Zamawiający:</w:t>
      </w:r>
    </w:p>
    <w:p w14:paraId="3FD83519" w14:textId="77777777" w:rsidR="00214B94" w:rsidRPr="00482CD6" w:rsidRDefault="00214B94" w:rsidP="00214B94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41. Baza Lotnictwa Szkolnego w Dęblinie</w:t>
      </w:r>
    </w:p>
    <w:p w14:paraId="6479E1C9" w14:textId="77777777" w:rsidR="00214B94" w:rsidRPr="00482CD6" w:rsidRDefault="00214B94" w:rsidP="00214B94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ul. Brygady Pościgowej 5</w:t>
      </w:r>
    </w:p>
    <w:p w14:paraId="32D7D6D4" w14:textId="77777777" w:rsidR="00214B94" w:rsidRPr="00482CD6" w:rsidRDefault="00214B94" w:rsidP="00214B94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08-521 Dęblin</w:t>
      </w:r>
    </w:p>
    <w:p w14:paraId="1D5951B1" w14:textId="77777777" w:rsidR="00214B94" w:rsidRPr="00482CD6" w:rsidRDefault="00214B94" w:rsidP="00214B94">
      <w:pPr>
        <w:spacing w:line="480" w:lineRule="auto"/>
        <w:ind w:left="4249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 xml:space="preserve"> (pełna nazwa/firma, adres)</w:t>
      </w:r>
    </w:p>
    <w:p w14:paraId="069FC281" w14:textId="77777777" w:rsidR="00214B94" w:rsidRPr="00482CD6" w:rsidRDefault="00214B94" w:rsidP="00214B94">
      <w:pPr>
        <w:spacing w:after="120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Wykonawca:</w:t>
      </w:r>
    </w:p>
    <w:p w14:paraId="39F5821D" w14:textId="77777777" w:rsidR="00214B94" w:rsidRPr="00482CD6" w:rsidRDefault="00214B94" w:rsidP="00214B94">
      <w:pPr>
        <w:spacing w:line="360" w:lineRule="auto"/>
        <w:ind w:right="4677"/>
      </w:pPr>
      <w:r w:rsidRPr="00482CD6">
        <w:t>…………………………………………………</w:t>
      </w:r>
    </w:p>
    <w:p w14:paraId="1A8D75AB" w14:textId="77777777" w:rsidR="00214B94" w:rsidRPr="00482CD6" w:rsidRDefault="00214B94" w:rsidP="00214B94">
      <w:pPr>
        <w:spacing w:after="120"/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(pełna nazwa/firma, adres, w zależności od podmiotu: NIP/PESEL, KRS/CEiDG)</w:t>
      </w:r>
    </w:p>
    <w:p w14:paraId="3FE7E083" w14:textId="77777777" w:rsidR="00214B94" w:rsidRPr="00482CD6" w:rsidRDefault="00214B94" w:rsidP="00214B94">
      <w:pPr>
        <w:spacing w:after="240"/>
        <w:ind w:right="4677"/>
        <w:rPr>
          <w:sz w:val="24"/>
          <w:szCs w:val="24"/>
          <w:u w:val="single"/>
        </w:rPr>
      </w:pPr>
      <w:r w:rsidRPr="00482CD6">
        <w:rPr>
          <w:sz w:val="24"/>
          <w:szCs w:val="24"/>
          <w:u w:val="single"/>
        </w:rPr>
        <w:t>reprezentowany przez:</w:t>
      </w:r>
    </w:p>
    <w:p w14:paraId="3D9CCEB1" w14:textId="77777777" w:rsidR="00214B94" w:rsidRPr="00482CD6" w:rsidRDefault="00214B94" w:rsidP="00214B94">
      <w:pPr>
        <w:ind w:right="4678"/>
      </w:pPr>
      <w:r w:rsidRPr="00482CD6">
        <w:t>…………………………………………………</w:t>
      </w:r>
    </w:p>
    <w:p w14:paraId="43B2329E" w14:textId="77777777" w:rsidR="00214B94" w:rsidRPr="00482CD6" w:rsidRDefault="00214B94" w:rsidP="00214B94">
      <w:pPr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(imię, nazwisko, stanowisko/podstawa do reprezentacji)</w:t>
      </w:r>
    </w:p>
    <w:p w14:paraId="264CBAD5" w14:textId="77777777" w:rsidR="00214B94" w:rsidRPr="00482CD6" w:rsidRDefault="00214B94" w:rsidP="00214B94">
      <w:pPr>
        <w:rPr>
          <w:sz w:val="16"/>
          <w:szCs w:val="16"/>
        </w:rPr>
      </w:pPr>
    </w:p>
    <w:p w14:paraId="68A83247" w14:textId="77777777" w:rsidR="00214B94" w:rsidRPr="00482CD6" w:rsidRDefault="00214B94" w:rsidP="00214B94">
      <w:pPr>
        <w:shd w:val="clear" w:color="auto" w:fill="BFBFBF"/>
        <w:spacing w:before="120" w:after="120"/>
        <w:jc w:val="center"/>
        <w:rPr>
          <w:b/>
          <w:sz w:val="2"/>
          <w:szCs w:val="2"/>
        </w:rPr>
      </w:pPr>
    </w:p>
    <w:p w14:paraId="179DB0C7" w14:textId="77777777" w:rsidR="00214B94" w:rsidRPr="00482CD6" w:rsidRDefault="00214B94" w:rsidP="00214B94">
      <w:pPr>
        <w:shd w:val="clear" w:color="auto" w:fill="BFBFBF"/>
        <w:spacing w:before="120" w:after="120"/>
        <w:jc w:val="center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OŚWIADCZENIE WYKONAWCÓW</w:t>
      </w:r>
    </w:p>
    <w:p w14:paraId="179373C0" w14:textId="77777777" w:rsidR="00214B94" w:rsidRPr="00482CD6" w:rsidRDefault="00214B94" w:rsidP="00214B94">
      <w:pPr>
        <w:shd w:val="clear" w:color="auto" w:fill="BFBFBF"/>
        <w:spacing w:before="120" w:after="120"/>
        <w:jc w:val="center"/>
        <w:rPr>
          <w:b/>
          <w:sz w:val="2"/>
          <w:szCs w:val="2"/>
        </w:rPr>
      </w:pPr>
    </w:p>
    <w:p w14:paraId="0ECC3BBC" w14:textId="77777777" w:rsidR="00214B94" w:rsidRPr="00482CD6" w:rsidRDefault="00214B94" w:rsidP="00214B94">
      <w:pPr>
        <w:spacing w:line="360" w:lineRule="auto"/>
        <w:jc w:val="center"/>
        <w:rPr>
          <w:b/>
          <w:sz w:val="24"/>
        </w:rPr>
      </w:pPr>
      <w:r w:rsidRPr="00482CD6">
        <w:rPr>
          <w:b/>
          <w:sz w:val="24"/>
        </w:rPr>
        <w:t>wspólnie ubiegających się o udzielenie zamówienia</w:t>
      </w:r>
    </w:p>
    <w:p w14:paraId="4C1C4A80" w14:textId="20818074" w:rsidR="00214B94" w:rsidRPr="00482CD6" w:rsidRDefault="00214B94" w:rsidP="00214B94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shd w:val="clear" w:color="auto" w:fill="FFFFFF"/>
        </w:rPr>
      </w:pPr>
      <w:r w:rsidRPr="00482CD6">
        <w:rPr>
          <w:sz w:val="24"/>
          <w:szCs w:val="24"/>
        </w:rPr>
        <w:t>W związku z ubieganiem się o udzielenie zamówienia publicznego pn.</w:t>
      </w:r>
      <w:r w:rsidRPr="00482CD6">
        <w:rPr>
          <w:b/>
          <w:sz w:val="24"/>
          <w:szCs w:val="24"/>
        </w:rPr>
        <w:t xml:space="preserve">: </w:t>
      </w:r>
      <w:r w:rsidRPr="00482CD6">
        <w:rPr>
          <w:rFonts w:eastAsia="Calibri"/>
          <w:b/>
          <w:sz w:val="24"/>
          <w:szCs w:val="24"/>
          <w:shd w:val="clear" w:color="auto" w:fill="FFFFFF"/>
        </w:rPr>
        <w:t>„</w:t>
      </w:r>
      <w:r w:rsidR="000065B7"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>Sukcesywne dostawy drobiu, mięsa czerwonego, tłuszczy zwierzęcych, wędlin z mięsa czerw</w:t>
      </w:r>
      <w:r w:rsidR="00E5494B"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>onego i wędlin drobiowych w 2025</w:t>
      </w:r>
      <w:r w:rsidR="000065B7"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 xml:space="preserve"> roku na rzecz 41. Bazy Lotnictwa Szkolnego w Dęblinie - Nr </w:t>
      </w:r>
      <w:r w:rsidR="00DA776B"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>58/24/N</w:t>
      </w:r>
      <w:r w:rsidRPr="00482CD6">
        <w:rPr>
          <w:rFonts w:eastAsia="Calibri"/>
          <w:b/>
          <w:sz w:val="24"/>
          <w:szCs w:val="24"/>
          <w:shd w:val="clear" w:color="auto" w:fill="FFFFFF"/>
        </w:rPr>
        <w:t>”</w:t>
      </w:r>
      <w:r w:rsidR="003929DF" w:rsidRPr="00482CD6">
        <w:rPr>
          <w:rFonts w:eastAsia="Calibri"/>
          <w:b/>
          <w:sz w:val="24"/>
          <w:szCs w:val="24"/>
          <w:shd w:val="clear" w:color="auto" w:fill="FFFFFF"/>
        </w:rPr>
        <w:t xml:space="preserve"> </w:t>
      </w:r>
      <w:r w:rsidRPr="00482CD6">
        <w:rPr>
          <w:sz w:val="24"/>
          <w:szCs w:val="24"/>
        </w:rPr>
        <w:t>pro</w:t>
      </w:r>
      <w:r w:rsidR="003929DF" w:rsidRPr="00482CD6">
        <w:rPr>
          <w:sz w:val="24"/>
          <w:szCs w:val="24"/>
        </w:rPr>
        <w:t xml:space="preserve">wadzonego </w:t>
      </w:r>
      <w:r w:rsidRPr="00482CD6">
        <w:rPr>
          <w:sz w:val="24"/>
          <w:szCs w:val="24"/>
        </w:rPr>
        <w:t xml:space="preserve">przez </w:t>
      </w:r>
      <w:r w:rsidRPr="00482CD6">
        <w:rPr>
          <w:b/>
          <w:i/>
          <w:sz w:val="24"/>
          <w:szCs w:val="24"/>
        </w:rPr>
        <w:t xml:space="preserve">41. Bazę Lotnictwa Szkolnego w Dęblinie </w:t>
      </w:r>
      <w:r w:rsidRPr="00482CD6">
        <w:rPr>
          <w:sz w:val="24"/>
          <w:szCs w:val="24"/>
        </w:rPr>
        <w:t xml:space="preserve">niniejszym oświadczam, że poszczególni Wykonawcy wspólnie ubiegający się </w:t>
      </w:r>
      <w:r w:rsidR="008D0823" w:rsidRPr="00482CD6">
        <w:rPr>
          <w:sz w:val="24"/>
          <w:szCs w:val="24"/>
        </w:rPr>
        <w:br/>
      </w:r>
      <w:r w:rsidRPr="00482CD6">
        <w:rPr>
          <w:sz w:val="24"/>
          <w:szCs w:val="24"/>
        </w:rPr>
        <w:t>o udzielenie zamówienia wykonają następujące dostawy:</w:t>
      </w:r>
    </w:p>
    <w:p w14:paraId="7462FAF8" w14:textId="77777777" w:rsidR="00214B94" w:rsidRPr="00482CD6" w:rsidRDefault="00214B94" w:rsidP="00214B94">
      <w:pPr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219"/>
        <w:gridCol w:w="2991"/>
      </w:tblGrid>
      <w:tr w:rsidR="00482CD6" w:rsidRPr="00482CD6" w14:paraId="4F3964A4" w14:textId="77777777" w:rsidTr="00214B94">
        <w:tc>
          <w:tcPr>
            <w:tcW w:w="673" w:type="dxa"/>
            <w:shd w:val="clear" w:color="auto" w:fill="auto"/>
            <w:vAlign w:val="center"/>
          </w:tcPr>
          <w:p w14:paraId="14430092" w14:textId="77777777" w:rsidR="00214B94" w:rsidRPr="00482CD6" w:rsidRDefault="00214B94" w:rsidP="00086EA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482CD6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5219" w:type="dxa"/>
            <w:shd w:val="clear" w:color="auto" w:fill="auto"/>
            <w:vAlign w:val="center"/>
          </w:tcPr>
          <w:p w14:paraId="697999E8" w14:textId="77777777" w:rsidR="00214B94" w:rsidRPr="00482CD6" w:rsidRDefault="00214B94" w:rsidP="00086EA6">
            <w:pPr>
              <w:spacing w:line="288" w:lineRule="auto"/>
              <w:ind w:hanging="30"/>
              <w:jc w:val="center"/>
              <w:rPr>
                <w:b/>
                <w:sz w:val="24"/>
                <w:szCs w:val="24"/>
              </w:rPr>
            </w:pPr>
            <w:r w:rsidRPr="00482CD6"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912544F" w14:textId="59C3E24C" w:rsidR="00214B94" w:rsidRPr="00482CD6" w:rsidRDefault="00214B94" w:rsidP="00214B94">
            <w:pPr>
              <w:spacing w:line="288" w:lineRule="auto"/>
              <w:ind w:hanging="30"/>
              <w:jc w:val="center"/>
              <w:rPr>
                <w:b/>
                <w:sz w:val="24"/>
                <w:szCs w:val="24"/>
              </w:rPr>
            </w:pPr>
            <w:r w:rsidRPr="00482CD6">
              <w:rPr>
                <w:b/>
                <w:sz w:val="24"/>
                <w:szCs w:val="24"/>
              </w:rPr>
              <w:t>Zakres wykonywanych dostaw</w:t>
            </w:r>
            <w:r w:rsidR="00976FFB" w:rsidRPr="00482CD6">
              <w:rPr>
                <w:b/>
                <w:sz w:val="24"/>
                <w:szCs w:val="24"/>
              </w:rPr>
              <w:t xml:space="preserve">  i część zamówienia której dotyczy</w:t>
            </w:r>
          </w:p>
        </w:tc>
      </w:tr>
      <w:tr w:rsidR="00482CD6" w:rsidRPr="00482CD6" w14:paraId="3B142476" w14:textId="77777777" w:rsidTr="00214B94">
        <w:tc>
          <w:tcPr>
            <w:tcW w:w="673" w:type="dxa"/>
            <w:shd w:val="clear" w:color="auto" w:fill="auto"/>
          </w:tcPr>
          <w:p w14:paraId="67D6D0DA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482CD6">
              <w:rPr>
                <w:sz w:val="24"/>
                <w:szCs w:val="24"/>
              </w:rPr>
              <w:t>1.</w:t>
            </w:r>
          </w:p>
        </w:tc>
        <w:tc>
          <w:tcPr>
            <w:tcW w:w="5219" w:type="dxa"/>
            <w:shd w:val="clear" w:color="auto" w:fill="auto"/>
          </w:tcPr>
          <w:p w14:paraId="37171CE7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0CBC9E5E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82CD6" w:rsidRPr="00482CD6" w14:paraId="635B3657" w14:textId="77777777" w:rsidTr="00214B94">
        <w:tc>
          <w:tcPr>
            <w:tcW w:w="673" w:type="dxa"/>
            <w:shd w:val="clear" w:color="auto" w:fill="auto"/>
          </w:tcPr>
          <w:p w14:paraId="0EC79212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482CD6">
              <w:rPr>
                <w:sz w:val="24"/>
                <w:szCs w:val="24"/>
              </w:rPr>
              <w:t>2.</w:t>
            </w:r>
          </w:p>
        </w:tc>
        <w:tc>
          <w:tcPr>
            <w:tcW w:w="5219" w:type="dxa"/>
            <w:shd w:val="clear" w:color="auto" w:fill="auto"/>
          </w:tcPr>
          <w:p w14:paraId="193B6FCB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183C7B84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82CD6" w:rsidRPr="00482CD6" w14:paraId="5E79F83F" w14:textId="77777777" w:rsidTr="00214B94">
        <w:tc>
          <w:tcPr>
            <w:tcW w:w="673" w:type="dxa"/>
            <w:shd w:val="clear" w:color="auto" w:fill="auto"/>
          </w:tcPr>
          <w:p w14:paraId="3D409B12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482CD6">
              <w:rPr>
                <w:sz w:val="24"/>
                <w:szCs w:val="24"/>
              </w:rPr>
              <w:t>3.</w:t>
            </w:r>
          </w:p>
        </w:tc>
        <w:tc>
          <w:tcPr>
            <w:tcW w:w="5219" w:type="dxa"/>
            <w:shd w:val="clear" w:color="auto" w:fill="auto"/>
          </w:tcPr>
          <w:p w14:paraId="7289D7DB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2D2ACFFD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82CD6" w:rsidRPr="00482CD6" w14:paraId="10BED4D5" w14:textId="77777777" w:rsidTr="00214B94">
        <w:tc>
          <w:tcPr>
            <w:tcW w:w="673" w:type="dxa"/>
            <w:shd w:val="clear" w:color="auto" w:fill="auto"/>
          </w:tcPr>
          <w:p w14:paraId="083572D7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482CD6">
              <w:rPr>
                <w:sz w:val="24"/>
                <w:szCs w:val="24"/>
              </w:rPr>
              <w:t>4.</w:t>
            </w:r>
          </w:p>
        </w:tc>
        <w:tc>
          <w:tcPr>
            <w:tcW w:w="5219" w:type="dxa"/>
            <w:shd w:val="clear" w:color="auto" w:fill="auto"/>
          </w:tcPr>
          <w:p w14:paraId="05834F71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 w14:paraId="198B5168" w14:textId="77777777" w:rsidR="00214B94" w:rsidRPr="00482CD6" w:rsidRDefault="00214B94" w:rsidP="00086E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03F79EE3" w14:textId="77777777" w:rsidR="00214B94" w:rsidRPr="00482CD6" w:rsidRDefault="00214B94" w:rsidP="00045A9C">
      <w:pPr>
        <w:autoSpaceDE w:val="0"/>
        <w:autoSpaceDN w:val="0"/>
        <w:adjustRightInd w:val="0"/>
        <w:spacing w:line="276" w:lineRule="auto"/>
        <w:contextualSpacing/>
        <w:jc w:val="both"/>
        <w:rPr>
          <w:sz w:val="22"/>
          <w:szCs w:val="22"/>
        </w:rPr>
      </w:pPr>
      <w:r w:rsidRPr="00482CD6">
        <w:rPr>
          <w:i/>
          <w:sz w:val="22"/>
          <w:szCs w:val="22"/>
        </w:rPr>
        <w:t>UWAGA: Należy dostosować ilość wierszy do ilości Wykonawców wspólnie ubiegających się o udzielenie zamówienia.</w:t>
      </w:r>
    </w:p>
    <w:p w14:paraId="4D972416" w14:textId="77777777" w:rsidR="00B72259" w:rsidRPr="00482CD6" w:rsidRDefault="00B72259" w:rsidP="00045A9C">
      <w:pPr>
        <w:autoSpaceDE w:val="0"/>
        <w:autoSpaceDN w:val="0"/>
        <w:adjustRightInd w:val="0"/>
        <w:spacing w:line="276" w:lineRule="auto"/>
        <w:contextualSpacing/>
        <w:jc w:val="both"/>
        <w:rPr>
          <w:sz w:val="23"/>
          <w:szCs w:val="23"/>
        </w:rPr>
      </w:pPr>
    </w:p>
    <w:p w14:paraId="3A502D9E" w14:textId="77777777" w:rsidR="00045A9C" w:rsidRPr="00482CD6" w:rsidRDefault="00B72259" w:rsidP="00045A9C">
      <w:pPr>
        <w:autoSpaceDE w:val="0"/>
        <w:autoSpaceDN w:val="0"/>
        <w:adjustRightInd w:val="0"/>
        <w:spacing w:line="276" w:lineRule="auto"/>
        <w:contextualSpacing/>
        <w:jc w:val="both"/>
        <w:rPr>
          <w:sz w:val="23"/>
          <w:szCs w:val="23"/>
        </w:rPr>
      </w:pPr>
      <w:r w:rsidRPr="00482CD6">
        <w:rPr>
          <w:sz w:val="23"/>
          <w:szCs w:val="23"/>
        </w:rPr>
        <w:t xml:space="preserve">Oświadczamy, że realizacja przedmiotu zamówienia, będzie odbywała się zgodnie </w:t>
      </w:r>
      <w:r w:rsidRPr="00482CD6">
        <w:rPr>
          <w:sz w:val="23"/>
          <w:szCs w:val="23"/>
        </w:rPr>
        <w:br/>
        <w:t>z powyższą deklaracją.</w:t>
      </w:r>
    </w:p>
    <w:p w14:paraId="30F2E722" w14:textId="77777777" w:rsidR="00B72259" w:rsidRPr="00482CD6" w:rsidRDefault="00B72259" w:rsidP="00045A9C">
      <w:pPr>
        <w:autoSpaceDE w:val="0"/>
        <w:autoSpaceDN w:val="0"/>
        <w:adjustRightInd w:val="0"/>
        <w:spacing w:line="276" w:lineRule="auto"/>
        <w:contextualSpacing/>
        <w:jc w:val="both"/>
        <w:rPr>
          <w:sz w:val="22"/>
          <w:szCs w:val="22"/>
        </w:rPr>
      </w:pPr>
    </w:p>
    <w:p w14:paraId="7199C9EE" w14:textId="77777777" w:rsidR="00214B94" w:rsidRPr="00482CD6" w:rsidRDefault="00214B94" w:rsidP="00214B94">
      <w:pPr>
        <w:spacing w:line="360" w:lineRule="auto"/>
        <w:jc w:val="both"/>
        <w:rPr>
          <w:sz w:val="26"/>
          <w:szCs w:val="26"/>
        </w:rPr>
      </w:pPr>
      <w:r w:rsidRPr="00482CD6">
        <w:rPr>
          <w:sz w:val="26"/>
          <w:szCs w:val="26"/>
        </w:rPr>
        <w:t xml:space="preserve">…………….……. </w:t>
      </w:r>
      <w:r w:rsidRPr="00482CD6">
        <w:rPr>
          <w:i/>
          <w:sz w:val="26"/>
          <w:szCs w:val="26"/>
        </w:rPr>
        <w:t>(miejscowość),</w:t>
      </w:r>
      <w:r w:rsidRPr="00482CD6">
        <w:rPr>
          <w:sz w:val="26"/>
          <w:szCs w:val="26"/>
        </w:rPr>
        <w:t xml:space="preserve">dnia ………….……. r. </w:t>
      </w:r>
    </w:p>
    <w:p w14:paraId="33E4B3B6" w14:textId="77777777" w:rsidR="00045A9C" w:rsidRPr="00482CD6" w:rsidRDefault="00045A9C" w:rsidP="00214B94">
      <w:pPr>
        <w:spacing w:line="360" w:lineRule="auto"/>
        <w:jc w:val="both"/>
        <w:rPr>
          <w:sz w:val="26"/>
          <w:szCs w:val="26"/>
        </w:rPr>
      </w:pPr>
    </w:p>
    <w:p w14:paraId="67CF1785" w14:textId="309D3709" w:rsidR="00214B94" w:rsidRPr="00482CD6" w:rsidRDefault="00214B94" w:rsidP="00214B94">
      <w:pPr>
        <w:spacing w:after="120"/>
        <w:jc w:val="right"/>
        <w:rPr>
          <w:i/>
        </w:rPr>
      </w:pPr>
      <w:r w:rsidRPr="00482CD6">
        <w:rPr>
          <w:i/>
        </w:rPr>
        <w:t xml:space="preserve">                                                                                                                        kwalifikowany podpis</w:t>
      </w:r>
      <w:r w:rsidR="00731599" w:rsidRPr="00482CD6">
        <w:rPr>
          <w:i/>
        </w:rPr>
        <w:t xml:space="preserve">  </w:t>
      </w:r>
      <w:r w:rsidRPr="00482CD6">
        <w:rPr>
          <w:i/>
        </w:rPr>
        <w:t xml:space="preserve">elektroniczny  osoby (osób) </w:t>
      </w:r>
      <w:r w:rsidRPr="00482CD6">
        <w:rPr>
          <w:i/>
        </w:rPr>
        <w:br/>
      </w:r>
      <w:r w:rsidRPr="00482CD6">
        <w:rPr>
          <w:i/>
        </w:rPr>
        <w:lastRenderedPageBreak/>
        <w:t xml:space="preserve">                                                                                                                        </w:t>
      </w:r>
      <w:r w:rsidR="00045A9C" w:rsidRPr="00482CD6">
        <w:rPr>
          <w:i/>
        </w:rPr>
        <w:t xml:space="preserve">         upoważnionej (ych)  do </w:t>
      </w:r>
      <w:r w:rsidRPr="00482CD6">
        <w:rPr>
          <w:i/>
        </w:rPr>
        <w:t>reprezentowania Wykonawcy</w:t>
      </w:r>
    </w:p>
    <w:p w14:paraId="0EC63152" w14:textId="77777777" w:rsidR="00214B94" w:rsidRPr="00482CD6" w:rsidRDefault="00214B94" w:rsidP="00214B9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</w:p>
    <w:p w14:paraId="645ECEC2" w14:textId="77777777" w:rsidR="00731599" w:rsidRPr="00482CD6" w:rsidRDefault="00214B94" w:rsidP="00045A9C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i/>
          <w:sz w:val="22"/>
          <w:szCs w:val="22"/>
          <w:u w:val="single"/>
        </w:rPr>
        <w:t>UWAGA!!! Oświadczenie należy p</w:t>
      </w:r>
      <w:r w:rsidR="00045A9C" w:rsidRPr="00482CD6">
        <w:rPr>
          <w:b/>
          <w:i/>
          <w:sz w:val="22"/>
          <w:szCs w:val="22"/>
          <w:u w:val="single"/>
        </w:rPr>
        <w:t>odpisać KWALIFIKOWANYM PODPISEM</w:t>
      </w:r>
      <w:r w:rsidR="00731599" w:rsidRPr="00482CD6">
        <w:rPr>
          <w:b/>
          <w:i/>
          <w:sz w:val="22"/>
          <w:szCs w:val="22"/>
          <w:u w:val="single"/>
        </w:rPr>
        <w:t xml:space="preserve"> </w:t>
      </w:r>
      <w:r w:rsidR="00045A9C" w:rsidRPr="00482CD6">
        <w:rPr>
          <w:b/>
          <w:i/>
          <w:sz w:val="22"/>
          <w:szCs w:val="22"/>
          <w:u w:val="single"/>
        </w:rPr>
        <w:t>ELEKTRONICZNYM</w:t>
      </w:r>
    </w:p>
    <w:p w14:paraId="242EDC9E" w14:textId="77777777" w:rsidR="00B72259" w:rsidRPr="00482CD6" w:rsidRDefault="00B72259" w:rsidP="00045A9C">
      <w:pPr>
        <w:jc w:val="both"/>
        <w:rPr>
          <w:b/>
          <w:i/>
          <w:sz w:val="22"/>
          <w:szCs w:val="22"/>
          <w:u w:val="single"/>
        </w:rPr>
      </w:pPr>
    </w:p>
    <w:p w14:paraId="34D261B5" w14:textId="77777777" w:rsidR="00B72259" w:rsidRPr="00482CD6" w:rsidRDefault="00B72259" w:rsidP="00B72259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Wykonawca podpisuje kwalifikowanym podpisem elektronicznym. </w:t>
      </w:r>
    </w:p>
    <w:p w14:paraId="05FB1B19" w14:textId="77777777" w:rsidR="00CC2521" w:rsidRPr="00482CD6" w:rsidRDefault="00B72259" w:rsidP="00B72259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0D4B465B" w14:textId="5C810F39" w:rsidR="00CC2521" w:rsidRPr="00482CD6" w:rsidRDefault="00CC2521">
      <w:pPr>
        <w:spacing w:after="200" w:line="276" w:lineRule="auto"/>
        <w:rPr>
          <w:b/>
          <w:bCs/>
          <w:i/>
          <w:iCs/>
          <w:sz w:val="22"/>
          <w:szCs w:val="22"/>
          <w:u w:val="single"/>
        </w:rPr>
      </w:pPr>
      <w:bookmarkStart w:id="0" w:name="_GoBack"/>
      <w:bookmarkEnd w:id="0"/>
    </w:p>
    <w:sectPr w:rsidR="00CC2521" w:rsidRPr="00482CD6" w:rsidSect="00587F3E">
      <w:headerReference w:type="default" r:id="rId9"/>
      <w:footerReference w:type="even" r:id="rId10"/>
      <w:footerReference w:type="default" r:id="rId11"/>
      <w:type w:val="continuous"/>
      <w:pgSz w:w="11907" w:h="16840" w:code="9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A5AA4" w14:textId="77777777" w:rsidR="00D3302B" w:rsidRDefault="00D3302B" w:rsidP="00377896">
      <w:r>
        <w:separator/>
      </w:r>
    </w:p>
  </w:endnote>
  <w:endnote w:type="continuationSeparator" w:id="0">
    <w:p w14:paraId="61B2E6A7" w14:textId="77777777" w:rsidR="00D3302B" w:rsidRDefault="00D3302B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675565"/>
      <w:docPartObj>
        <w:docPartGallery w:val="Page Numbers (Bottom of Page)"/>
        <w:docPartUnique/>
      </w:docPartObj>
    </w:sdtPr>
    <w:sdtContent>
      <w:p w14:paraId="68F69FA6" w14:textId="2600168E" w:rsidR="009B712E" w:rsidRDefault="009B71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BF40B60" w14:textId="77777777" w:rsidR="009B712E" w:rsidRDefault="009B71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9E289" w14:textId="77777777" w:rsidR="00D3302B" w:rsidRDefault="00D3302B" w:rsidP="00377896">
      <w:r>
        <w:separator/>
      </w:r>
    </w:p>
  </w:footnote>
  <w:footnote w:type="continuationSeparator" w:id="0">
    <w:p w14:paraId="136266FB" w14:textId="77777777" w:rsidR="00D3302B" w:rsidRDefault="00D3302B" w:rsidP="003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179D3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4CAD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079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12E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02B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38A0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4E774-5057-4A20-B1B9-2A37026410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5859F2-E300-4ACD-83BD-9A00FA0D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16307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1268</cp:revision>
  <cp:lastPrinted>2024-10-21T12:56:00Z</cp:lastPrinted>
  <dcterms:created xsi:type="dcterms:W3CDTF">2019-11-10T20:16:00Z</dcterms:created>
  <dcterms:modified xsi:type="dcterms:W3CDTF">2024-10-21T13:20:00Z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